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DA3B0" w14:textId="77777777" w:rsidR="008226B6" w:rsidRDefault="008226B6" w:rsidP="008226B6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6DBD6A47" wp14:editId="16A3239A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D9D78CB" w14:textId="77777777" w:rsidR="008226B6" w:rsidRDefault="008226B6" w:rsidP="008226B6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14:paraId="5D2FE620" w14:textId="77777777" w:rsidR="008226B6" w:rsidRDefault="008226B6" w:rsidP="008226B6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14:paraId="119C466D" w14:textId="77777777" w:rsidR="008226B6" w:rsidRDefault="008226B6" w:rsidP="008226B6">
      <w:pPr>
        <w:rPr>
          <w:rFonts w:ascii="Helvetica Neue" w:eastAsia="Helvetica Neue" w:hAnsi="Helvetica Neue" w:cs="Helvetica Neue"/>
        </w:rPr>
      </w:pPr>
    </w:p>
    <w:p w14:paraId="33466D2F" w14:textId="77777777" w:rsidR="008226B6" w:rsidRDefault="008226B6" w:rsidP="008226B6">
      <w:pPr>
        <w:jc w:val="center"/>
        <w:rPr>
          <w:rFonts w:ascii="Helvetica Neue" w:eastAsia="Helvetica Neue" w:hAnsi="Helvetica Neue" w:cs="Helvetica Neue"/>
        </w:rPr>
      </w:pPr>
    </w:p>
    <w:p w14:paraId="2FD776A6" w14:textId="77777777" w:rsidR="008226B6" w:rsidRPr="00A12EF5" w:rsidRDefault="008226B6" w:rsidP="008226B6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14:paraId="77EF7839" w14:textId="77777777" w:rsidR="008226B6" w:rsidRDefault="008226B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8240" behindDoc="1" locked="0" layoutInCell="1" allowOverlap="1" wp14:anchorId="0B997D87" wp14:editId="1A714876">
            <wp:simplePos x="0" y="0"/>
            <wp:positionH relativeFrom="column">
              <wp:posOffset>1318260</wp:posOffset>
            </wp:positionH>
            <wp:positionV relativeFrom="paragraph">
              <wp:posOffset>4064635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br w:type="page"/>
      </w:r>
    </w:p>
    <w:p w14:paraId="0E8C3533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lastRenderedPageBreak/>
        <w:t>Φύλλο Εργασίας Αξιολόγησης με το Τεστ CRAAP</w:t>
      </w:r>
    </w:p>
    <w:p w14:paraId="33E1AF68" w14:textId="77777777" w:rsidR="002F0DAD" w:rsidRPr="002F0DAD" w:rsidRDefault="002F0DAD" w:rsidP="002F0DAD">
      <w:pPr>
        <w:rPr>
          <w:lang/>
        </w:rPr>
      </w:pPr>
      <w:r w:rsidRPr="002F0DAD">
        <w:rPr>
          <w:b/>
          <w:bCs/>
          <w:lang/>
        </w:rPr>
        <w:t>Οδηγίες:</w:t>
      </w:r>
      <w:r w:rsidRPr="002F0DAD">
        <w:rPr>
          <w:lang/>
        </w:rPr>
        <w:t xml:space="preserve"> Επιλέξτε ένα διαδικτυακό άρθρο από τη λίστα που παρέχεται.</w:t>
      </w:r>
    </w:p>
    <w:p w14:paraId="7413065D" w14:textId="77777777" w:rsidR="002F0DAD" w:rsidRPr="002F0DAD" w:rsidRDefault="002F0DAD" w:rsidP="002F0DAD">
      <w:pPr>
        <w:rPr>
          <w:lang/>
        </w:rPr>
      </w:pPr>
      <w:r w:rsidRPr="002F0DAD">
        <w:rPr>
          <w:b/>
          <w:bCs/>
          <w:lang/>
        </w:rPr>
        <w:t>Δείγμα 1:</w:t>
      </w:r>
      <w:r w:rsidRPr="002F0DAD">
        <w:rPr>
          <w:lang/>
        </w:rPr>
        <w:t xml:space="preserve"> BBC Climate Change Video</w:t>
      </w:r>
      <w:r w:rsidRPr="002F0DAD">
        <w:rPr>
          <w:lang/>
        </w:rPr>
        <w:br/>
        <w:t>URL: https://www.bbc.co.uk/programmes/p076w7g5</w:t>
      </w:r>
    </w:p>
    <w:p w14:paraId="18E818F8" w14:textId="77777777" w:rsidR="002F0DAD" w:rsidRPr="002F0DAD" w:rsidRDefault="002F0DAD" w:rsidP="002F0DAD">
      <w:pPr>
        <w:rPr>
          <w:lang/>
        </w:rPr>
      </w:pPr>
      <w:r w:rsidRPr="002F0DAD">
        <w:rPr>
          <w:b/>
          <w:bCs/>
          <w:lang/>
        </w:rPr>
        <w:t>Δείγμα 2:</w:t>
      </w:r>
      <w:r w:rsidRPr="002F0DAD">
        <w:rPr>
          <w:lang/>
        </w:rPr>
        <w:t xml:space="preserve"> National File – «BUSTED: CDC Inflated COVID Numbers»</w:t>
      </w:r>
      <w:r w:rsidRPr="002F0DAD">
        <w:rPr>
          <w:lang/>
        </w:rPr>
        <w:br/>
        <w:t>URL: https://nationalfile.com/busted-cdc-inflated-covid-numbers-accused-of-violating-federal-law/</w:t>
      </w:r>
    </w:p>
    <w:p w14:paraId="1B12AD40" w14:textId="77777777" w:rsidR="002F0DAD" w:rsidRPr="002F0DAD" w:rsidRDefault="002F0DAD" w:rsidP="002F0DAD">
      <w:pPr>
        <w:rPr>
          <w:lang/>
        </w:rPr>
      </w:pPr>
      <w:r w:rsidRPr="002F0DAD">
        <w:rPr>
          <w:b/>
          <w:bCs/>
          <w:lang/>
        </w:rPr>
        <w:t>Δείγμα 3:</w:t>
      </w:r>
      <w:r w:rsidRPr="002F0DAD">
        <w:rPr>
          <w:lang/>
        </w:rPr>
        <w:t xml:space="preserve"> Infowars – «JD Vance Criticizes UK Censorship Policies»</w:t>
      </w:r>
      <w:r w:rsidRPr="002F0DAD">
        <w:rPr>
          <w:lang/>
        </w:rPr>
        <w:br/>
        <w:t>URL: https://www.infowars.com/posts/us-vice-president-jd-vance-criticizes-uk-censorship-policies-during-keir-starmers-white-house-visit</w:t>
      </w:r>
    </w:p>
    <w:p w14:paraId="368D2AD8" w14:textId="77777777" w:rsidR="002F0DAD" w:rsidRPr="002F0DAD" w:rsidRDefault="002F0DAD" w:rsidP="002F0DAD">
      <w:pPr>
        <w:rPr>
          <w:lang/>
        </w:rPr>
      </w:pPr>
      <w:r w:rsidRPr="002F0DAD">
        <w:rPr>
          <w:lang/>
        </w:rPr>
        <w:t>Χρησιμοποιήστε τα κριτήρια CRAAP για να αξιολογήσετε την ποιότητα του άρθρου. Απαντήστε σε κάθε ερώτηση και δώστε σύντομη αιτιολόγηση.</w:t>
      </w:r>
    </w:p>
    <w:p w14:paraId="60B17BF4" w14:textId="77777777" w:rsidR="002F0DAD" w:rsidRPr="002F0DAD" w:rsidRDefault="002F0DAD" w:rsidP="002F0DAD">
      <w:pPr>
        <w:rPr>
          <w:lang/>
        </w:rPr>
      </w:pPr>
      <w:r w:rsidRPr="002F0DAD">
        <w:rPr>
          <w:lang/>
        </w:rPr>
        <w:pict w14:anchorId="0978B1AD">
          <v:rect id="_x0000_i1151" style="width:0;height:1.5pt" o:hralign="center" o:hrstd="t" o:hr="t" fillcolor="#a0a0a0" stroked="f"/>
        </w:pict>
      </w:r>
    </w:p>
    <w:p w14:paraId="13ED3787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t>Πληροφορίες Άρθρου</w:t>
      </w:r>
    </w:p>
    <w:p w14:paraId="0E780180" w14:textId="77777777" w:rsidR="002F0DAD" w:rsidRPr="002F0DAD" w:rsidRDefault="002F0DAD" w:rsidP="002F0DAD">
      <w:pPr>
        <w:numPr>
          <w:ilvl w:val="0"/>
          <w:numId w:val="10"/>
        </w:numPr>
        <w:rPr>
          <w:lang/>
        </w:rPr>
      </w:pPr>
      <w:r w:rsidRPr="002F0DAD">
        <w:rPr>
          <w:b/>
          <w:bCs/>
          <w:lang/>
        </w:rPr>
        <w:t>Τίτλος Άρθρου:</w:t>
      </w:r>
    </w:p>
    <w:p w14:paraId="2CDE3B9B" w14:textId="77777777" w:rsidR="002F0DAD" w:rsidRPr="002F0DAD" w:rsidRDefault="002F0DAD" w:rsidP="002F0DAD">
      <w:pPr>
        <w:numPr>
          <w:ilvl w:val="0"/>
          <w:numId w:val="10"/>
        </w:numPr>
        <w:rPr>
          <w:lang/>
        </w:rPr>
      </w:pPr>
      <w:r w:rsidRPr="002F0DAD">
        <w:rPr>
          <w:b/>
          <w:bCs/>
          <w:lang/>
        </w:rPr>
        <w:t>Συγγραφέας/Συγγραφείς:</w:t>
      </w:r>
    </w:p>
    <w:p w14:paraId="64A1744F" w14:textId="77777777" w:rsidR="002F0DAD" w:rsidRPr="002F0DAD" w:rsidRDefault="002F0DAD" w:rsidP="002F0DAD">
      <w:pPr>
        <w:numPr>
          <w:ilvl w:val="0"/>
          <w:numId w:val="10"/>
        </w:numPr>
        <w:rPr>
          <w:lang/>
        </w:rPr>
      </w:pPr>
      <w:r w:rsidRPr="002F0DAD">
        <w:rPr>
          <w:b/>
          <w:bCs/>
          <w:lang/>
        </w:rPr>
        <w:t>Ιστότοπος/Έκδοση:</w:t>
      </w:r>
    </w:p>
    <w:p w14:paraId="20F7F416" w14:textId="77777777" w:rsidR="002F0DAD" w:rsidRPr="002F0DAD" w:rsidRDefault="002F0DAD" w:rsidP="002F0DAD">
      <w:pPr>
        <w:numPr>
          <w:ilvl w:val="0"/>
          <w:numId w:val="10"/>
        </w:numPr>
        <w:rPr>
          <w:lang/>
        </w:rPr>
      </w:pPr>
      <w:r w:rsidRPr="002F0DAD">
        <w:rPr>
          <w:b/>
          <w:bCs/>
          <w:lang/>
        </w:rPr>
        <w:t>URL:</w:t>
      </w:r>
    </w:p>
    <w:p w14:paraId="635BAD5B" w14:textId="77777777" w:rsidR="002F0DAD" w:rsidRPr="002F0DAD" w:rsidRDefault="002F0DAD" w:rsidP="002F0DAD">
      <w:pPr>
        <w:numPr>
          <w:ilvl w:val="0"/>
          <w:numId w:val="10"/>
        </w:numPr>
        <w:rPr>
          <w:lang/>
        </w:rPr>
      </w:pPr>
      <w:r w:rsidRPr="002F0DAD">
        <w:rPr>
          <w:b/>
          <w:bCs/>
          <w:lang/>
        </w:rPr>
        <w:t>Ημερομηνία Πρόσβασης:</w:t>
      </w:r>
    </w:p>
    <w:p w14:paraId="4F167332" w14:textId="77777777" w:rsidR="002F0DAD" w:rsidRPr="002F0DAD" w:rsidRDefault="002F0DAD" w:rsidP="002F0DAD">
      <w:pPr>
        <w:rPr>
          <w:lang/>
        </w:rPr>
      </w:pPr>
      <w:r w:rsidRPr="002F0DAD">
        <w:rPr>
          <w:lang/>
        </w:rPr>
        <w:pict w14:anchorId="7644DE56">
          <v:rect id="_x0000_i1152" style="width:0;height:1.5pt" o:hralign="center" o:hrstd="t" o:hr="t" fillcolor="#a0a0a0" stroked="f"/>
        </w:pict>
      </w:r>
    </w:p>
    <w:p w14:paraId="2B4E17A9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t>Currency – Επικαιρότητα της Πληροφορίας</w:t>
      </w:r>
    </w:p>
    <w:p w14:paraId="6DEE87B5" w14:textId="77777777" w:rsidR="002F0DAD" w:rsidRPr="002F0DAD" w:rsidRDefault="002F0DAD" w:rsidP="002F0DAD">
      <w:pPr>
        <w:numPr>
          <w:ilvl w:val="0"/>
          <w:numId w:val="11"/>
        </w:numPr>
        <w:rPr>
          <w:lang/>
        </w:rPr>
      </w:pPr>
      <w:r w:rsidRPr="002F0DAD">
        <w:rPr>
          <w:lang/>
        </w:rPr>
        <w:t>Πότε δημοσιεύτηκε ή αναρτήθηκε η πληροφορία;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72D9185F" w14:textId="77777777" w:rsidR="002F0DAD" w:rsidRPr="002F0DAD" w:rsidRDefault="002F0DAD" w:rsidP="002F0DAD">
      <w:pPr>
        <w:numPr>
          <w:ilvl w:val="0"/>
          <w:numId w:val="11"/>
        </w:numPr>
        <w:rPr>
          <w:lang/>
        </w:rPr>
      </w:pPr>
      <w:r w:rsidRPr="002F0DAD">
        <w:rPr>
          <w:lang/>
        </w:rPr>
        <w:t>Έχει αναθεωρηθεί ή ενημερωθεί;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0D88EAD4" w14:textId="77777777" w:rsidR="002F0DAD" w:rsidRPr="002F0DAD" w:rsidRDefault="002F0DAD" w:rsidP="002F0DAD">
      <w:pPr>
        <w:numPr>
          <w:ilvl w:val="0"/>
          <w:numId w:val="11"/>
        </w:numPr>
        <w:rPr>
          <w:lang/>
        </w:rPr>
      </w:pPr>
      <w:r w:rsidRPr="002F0DAD">
        <w:rPr>
          <w:lang/>
        </w:rPr>
        <w:t>Το θέμα σας απαιτεί τρέχουσες πληροφορίες;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58A5734C" w14:textId="77777777" w:rsidR="002F0DAD" w:rsidRPr="002F0DAD" w:rsidRDefault="002F0DAD" w:rsidP="002F0DAD">
      <w:pPr>
        <w:numPr>
          <w:ilvl w:val="0"/>
          <w:numId w:val="11"/>
        </w:numPr>
        <w:rPr>
          <w:lang/>
        </w:rPr>
      </w:pPr>
      <w:r w:rsidRPr="002F0DAD">
        <w:rPr>
          <w:lang/>
        </w:rPr>
        <w:t>Οι σύνδεσμοι είναι λειτουργικοί;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5E4511DC" w14:textId="481EED11" w:rsidR="002F0DAD" w:rsidRPr="002F0DAD" w:rsidRDefault="002F0DAD" w:rsidP="002F0DAD">
      <w:pPr>
        <w:rPr>
          <w:lang/>
        </w:rPr>
      </w:pPr>
    </w:p>
    <w:p w14:paraId="1ACB0A4D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lastRenderedPageBreak/>
        <w:t>Relevance – Σημασία για τις Ανάγκες σας</w:t>
      </w:r>
    </w:p>
    <w:p w14:paraId="7A56FC98" w14:textId="77777777" w:rsidR="002F0DAD" w:rsidRPr="002F0DAD" w:rsidRDefault="002F0DAD" w:rsidP="002F0DAD">
      <w:pPr>
        <w:numPr>
          <w:ilvl w:val="0"/>
          <w:numId w:val="12"/>
        </w:numPr>
        <w:rPr>
          <w:lang/>
        </w:rPr>
      </w:pPr>
      <w:r w:rsidRPr="002F0DAD">
        <w:rPr>
          <w:lang/>
        </w:rPr>
        <w:t>Σχετίζεται η πληροφορία με το θέμα ή το ερώτημά σας;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76253E23" w14:textId="77777777" w:rsidR="002F0DAD" w:rsidRPr="002F0DAD" w:rsidRDefault="002F0DAD" w:rsidP="002F0DAD">
      <w:pPr>
        <w:numPr>
          <w:ilvl w:val="0"/>
          <w:numId w:val="12"/>
        </w:numPr>
        <w:rPr>
          <w:lang/>
        </w:rPr>
      </w:pPr>
      <w:r w:rsidRPr="002F0DAD">
        <w:rPr>
          <w:lang/>
        </w:rPr>
        <w:t>Ποιο είναι το προβλεπόμενο κοινό;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0DCDCCB7" w14:textId="77777777" w:rsidR="002F0DAD" w:rsidRPr="002F0DAD" w:rsidRDefault="002F0DAD" w:rsidP="002F0DAD">
      <w:pPr>
        <w:numPr>
          <w:ilvl w:val="0"/>
          <w:numId w:val="12"/>
        </w:numPr>
        <w:rPr>
          <w:lang/>
        </w:rPr>
      </w:pPr>
      <w:r w:rsidRPr="002F0DAD">
        <w:rPr>
          <w:lang/>
        </w:rPr>
        <w:t>Είναι το περιεχόμενο κατάλληλο για το επίπεδό σας;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2B332FAB" w14:textId="77777777" w:rsidR="002F0DAD" w:rsidRPr="002F0DAD" w:rsidRDefault="002F0DAD" w:rsidP="002F0DAD">
      <w:pPr>
        <w:numPr>
          <w:ilvl w:val="0"/>
          <w:numId w:val="12"/>
        </w:numPr>
        <w:rPr>
          <w:lang/>
        </w:rPr>
      </w:pPr>
      <w:r w:rsidRPr="002F0DAD">
        <w:rPr>
          <w:lang/>
        </w:rPr>
        <w:t>Το συγκρίνατε με άλλες πηγές;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65B88CE2" w14:textId="77777777" w:rsidR="002F0DAD" w:rsidRPr="002F0DAD" w:rsidRDefault="002F0DAD" w:rsidP="002F0DAD">
      <w:pPr>
        <w:numPr>
          <w:ilvl w:val="0"/>
          <w:numId w:val="12"/>
        </w:numPr>
        <w:rPr>
          <w:lang/>
        </w:rPr>
      </w:pPr>
      <w:r w:rsidRPr="002F0DAD">
        <w:rPr>
          <w:lang/>
        </w:rPr>
        <w:t>Θα το χρησιμοποιούσατε στην έρευνά σας;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7401AB2A" w14:textId="657983BC" w:rsidR="002F0DAD" w:rsidRPr="002F0DAD" w:rsidRDefault="002F0DAD" w:rsidP="002F0DAD">
      <w:pPr>
        <w:rPr>
          <w:lang/>
        </w:rPr>
      </w:pPr>
    </w:p>
    <w:p w14:paraId="7F106E21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t>Authority – Πηγή της Πληροφορίας</w:t>
      </w:r>
    </w:p>
    <w:p w14:paraId="345DDC34" w14:textId="77777777" w:rsidR="002F0DAD" w:rsidRPr="002F0DAD" w:rsidRDefault="002F0DAD" w:rsidP="002F0DAD">
      <w:pPr>
        <w:numPr>
          <w:ilvl w:val="0"/>
          <w:numId w:val="13"/>
        </w:numPr>
        <w:rPr>
          <w:lang/>
        </w:rPr>
      </w:pPr>
      <w:r w:rsidRPr="002F0DAD">
        <w:rPr>
          <w:lang/>
        </w:rPr>
        <w:t>Ποιος είναι ο συγγραφέας/εκδότης/πηγή/χορηγός;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0FD5863E" w14:textId="77777777" w:rsidR="002F0DAD" w:rsidRPr="002F0DAD" w:rsidRDefault="002F0DAD" w:rsidP="002F0DAD">
      <w:pPr>
        <w:numPr>
          <w:ilvl w:val="0"/>
          <w:numId w:val="13"/>
        </w:numPr>
        <w:rPr>
          <w:lang/>
        </w:rPr>
      </w:pPr>
      <w:r w:rsidRPr="002F0DAD">
        <w:rPr>
          <w:lang/>
        </w:rPr>
        <w:t>Ποια είναι τα διαπιστευτήρια ή οι συνδέσεις τους;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0D8BB9B7" w14:textId="77777777" w:rsidR="002F0DAD" w:rsidRPr="002F0DAD" w:rsidRDefault="002F0DAD" w:rsidP="002F0DAD">
      <w:pPr>
        <w:numPr>
          <w:ilvl w:val="0"/>
          <w:numId w:val="13"/>
        </w:numPr>
        <w:rPr>
          <w:lang/>
        </w:rPr>
      </w:pPr>
      <w:r w:rsidRPr="002F0DAD">
        <w:rPr>
          <w:lang/>
        </w:rPr>
        <w:t>Είναι κατάλληλοι για να γράψουν για το θέμα;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44605601" w14:textId="77777777" w:rsidR="002F0DAD" w:rsidRPr="002F0DAD" w:rsidRDefault="002F0DAD" w:rsidP="002F0DAD">
      <w:pPr>
        <w:numPr>
          <w:ilvl w:val="0"/>
          <w:numId w:val="13"/>
        </w:numPr>
        <w:rPr>
          <w:lang/>
        </w:rPr>
      </w:pPr>
      <w:r w:rsidRPr="002F0DAD">
        <w:rPr>
          <w:lang/>
        </w:rPr>
        <w:t>Υπάρχουν διαθέσιμα στοιχεία επικοινωνίας;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3ED04ADE" w14:textId="77777777" w:rsidR="002F0DAD" w:rsidRPr="002F0DAD" w:rsidRDefault="002F0DAD" w:rsidP="002F0DAD">
      <w:pPr>
        <w:numPr>
          <w:ilvl w:val="0"/>
          <w:numId w:val="13"/>
        </w:numPr>
        <w:rPr>
          <w:lang/>
        </w:rPr>
      </w:pPr>
      <w:r w:rsidRPr="002F0DAD">
        <w:rPr>
          <w:lang/>
        </w:rPr>
        <w:t>Τι αποκαλύπτει το URL για την πηγή (.com, .edu, .gov κ.λπ.);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57D4ECB5" w14:textId="01BFA5FB" w:rsidR="002F0DAD" w:rsidRPr="002F0DAD" w:rsidRDefault="002F0DAD" w:rsidP="002F0DAD">
      <w:pPr>
        <w:rPr>
          <w:lang/>
        </w:rPr>
      </w:pPr>
    </w:p>
    <w:p w14:paraId="1E89AF3A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t>Accuracy – Αξιοπιστία και Ορθότητα</w:t>
      </w:r>
    </w:p>
    <w:p w14:paraId="231404E3" w14:textId="77777777" w:rsidR="002F0DAD" w:rsidRPr="002F0DAD" w:rsidRDefault="002F0DAD" w:rsidP="002F0DAD">
      <w:pPr>
        <w:numPr>
          <w:ilvl w:val="0"/>
          <w:numId w:val="14"/>
        </w:numPr>
        <w:rPr>
          <w:lang/>
        </w:rPr>
      </w:pPr>
      <w:r w:rsidRPr="002F0DAD">
        <w:rPr>
          <w:lang/>
        </w:rPr>
        <w:t>Από πού προέρχεται η πληροφορία;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520C3083" w14:textId="77777777" w:rsidR="002F0DAD" w:rsidRPr="002F0DAD" w:rsidRDefault="002F0DAD" w:rsidP="002F0DAD">
      <w:pPr>
        <w:numPr>
          <w:ilvl w:val="0"/>
          <w:numId w:val="14"/>
        </w:numPr>
        <w:rPr>
          <w:lang/>
        </w:rPr>
      </w:pPr>
      <w:r w:rsidRPr="002F0DAD">
        <w:rPr>
          <w:lang/>
        </w:rPr>
        <w:t>Υποστηρίζεται από αποδείξεις;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38ADE656" w14:textId="77777777" w:rsidR="002F0DAD" w:rsidRPr="002F0DAD" w:rsidRDefault="002F0DAD" w:rsidP="002F0DAD">
      <w:pPr>
        <w:numPr>
          <w:ilvl w:val="0"/>
          <w:numId w:val="14"/>
        </w:numPr>
        <w:rPr>
          <w:lang/>
        </w:rPr>
      </w:pPr>
      <w:r w:rsidRPr="002F0DAD">
        <w:rPr>
          <w:lang/>
        </w:rPr>
        <w:t>Έχει ελεγχθεί ή αξιολογηθεί από ειδικούς;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026A356E" w14:textId="77777777" w:rsidR="002F0DAD" w:rsidRPr="002F0DAD" w:rsidRDefault="002F0DAD" w:rsidP="002F0DAD">
      <w:pPr>
        <w:numPr>
          <w:ilvl w:val="0"/>
          <w:numId w:val="14"/>
        </w:numPr>
        <w:rPr>
          <w:lang/>
        </w:rPr>
      </w:pPr>
      <w:r w:rsidRPr="002F0DAD">
        <w:rPr>
          <w:lang/>
        </w:rPr>
        <w:lastRenderedPageBreak/>
        <w:t>Μπορεί να επαληθευτεί αλλού;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3F907BAD" w14:textId="77777777" w:rsidR="002F0DAD" w:rsidRPr="002F0DAD" w:rsidRDefault="002F0DAD" w:rsidP="002F0DAD">
      <w:pPr>
        <w:numPr>
          <w:ilvl w:val="0"/>
          <w:numId w:val="14"/>
        </w:numPr>
        <w:rPr>
          <w:lang/>
        </w:rPr>
      </w:pPr>
      <w:r w:rsidRPr="002F0DAD">
        <w:rPr>
          <w:lang/>
        </w:rPr>
        <w:t>Είναι ο τόνος αμερόληπτος και χωρίς συναισθηματική φόρτιση;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24E576F7" w14:textId="77777777" w:rsidR="002F0DAD" w:rsidRPr="002F0DAD" w:rsidRDefault="002F0DAD" w:rsidP="002F0DAD">
      <w:pPr>
        <w:numPr>
          <w:ilvl w:val="0"/>
          <w:numId w:val="14"/>
        </w:numPr>
        <w:rPr>
          <w:lang/>
        </w:rPr>
      </w:pPr>
      <w:r w:rsidRPr="002F0DAD">
        <w:rPr>
          <w:lang/>
        </w:rPr>
        <w:t>Υπάρχουν ορθογραφικά ή γραμματικά λάθη;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1211A76B" w14:textId="304F4A21" w:rsidR="002F0DAD" w:rsidRPr="002F0DAD" w:rsidRDefault="002F0DAD" w:rsidP="002F0DAD">
      <w:pPr>
        <w:rPr>
          <w:lang/>
        </w:rPr>
      </w:pPr>
    </w:p>
    <w:p w14:paraId="4A506480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t>Purpose – Σκοπός της Πληροφορίας</w:t>
      </w:r>
    </w:p>
    <w:p w14:paraId="092C57EC" w14:textId="77777777" w:rsidR="002F0DAD" w:rsidRPr="002F0DAD" w:rsidRDefault="002F0DAD" w:rsidP="002F0DAD">
      <w:pPr>
        <w:numPr>
          <w:ilvl w:val="0"/>
          <w:numId w:val="15"/>
        </w:numPr>
        <w:rPr>
          <w:lang/>
        </w:rPr>
      </w:pPr>
      <w:r w:rsidRPr="002F0DAD">
        <w:rPr>
          <w:lang/>
        </w:rPr>
        <w:t>Ποιος είναι ο σκοπός (ενημέρωση, διδασκαλία, πώληση, ψυχαγωγία, πειθώ);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0535AEE9" w14:textId="77777777" w:rsidR="002F0DAD" w:rsidRPr="002F0DAD" w:rsidRDefault="002F0DAD" w:rsidP="002F0DAD">
      <w:pPr>
        <w:numPr>
          <w:ilvl w:val="0"/>
          <w:numId w:val="15"/>
        </w:numPr>
        <w:rPr>
          <w:lang/>
        </w:rPr>
      </w:pPr>
      <w:r w:rsidRPr="002F0DAD">
        <w:rPr>
          <w:lang/>
        </w:rPr>
        <w:t>Είναι σαφείς οι προθέσεις;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7783E0A1" w14:textId="77777777" w:rsidR="002F0DAD" w:rsidRPr="002F0DAD" w:rsidRDefault="002F0DAD" w:rsidP="002F0DAD">
      <w:pPr>
        <w:numPr>
          <w:ilvl w:val="0"/>
          <w:numId w:val="15"/>
        </w:numPr>
        <w:rPr>
          <w:lang/>
        </w:rPr>
      </w:pPr>
      <w:r w:rsidRPr="002F0DAD">
        <w:rPr>
          <w:lang/>
        </w:rPr>
        <w:t>Πρόκειται για γεγονός, γνώμη ή προπαγάνδα;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194D8557" w14:textId="77777777" w:rsidR="002F0DAD" w:rsidRPr="002F0DAD" w:rsidRDefault="002F0DAD" w:rsidP="002F0DAD">
      <w:pPr>
        <w:numPr>
          <w:ilvl w:val="0"/>
          <w:numId w:val="15"/>
        </w:numPr>
        <w:rPr>
          <w:lang/>
        </w:rPr>
      </w:pPr>
      <w:r w:rsidRPr="002F0DAD">
        <w:rPr>
          <w:lang/>
        </w:rPr>
        <w:t>Είναι η οπτική γωνία αντικειμενική;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4E011007" w14:textId="77777777" w:rsidR="002F0DAD" w:rsidRPr="002F0DAD" w:rsidRDefault="002F0DAD" w:rsidP="002F0DAD">
      <w:pPr>
        <w:numPr>
          <w:ilvl w:val="0"/>
          <w:numId w:val="15"/>
        </w:numPr>
        <w:rPr>
          <w:lang/>
        </w:rPr>
      </w:pPr>
      <w:r w:rsidRPr="002F0DAD">
        <w:rPr>
          <w:lang/>
        </w:rPr>
        <w:t>Υπάρχουν προκαταλήψεις (πολιτικές, πολιτισμικές κ.λπ.);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19D0C9F1" w14:textId="6CDB9374" w:rsidR="002F0DAD" w:rsidRPr="002F0DAD" w:rsidRDefault="002F0DAD" w:rsidP="002F0DAD">
      <w:pPr>
        <w:rPr>
          <w:lang/>
        </w:rPr>
      </w:pPr>
    </w:p>
    <w:p w14:paraId="79DFDD84" w14:textId="77777777" w:rsidR="002F0DAD" w:rsidRPr="002F0DAD" w:rsidRDefault="002F0DAD" w:rsidP="002F0DAD">
      <w:pPr>
        <w:rPr>
          <w:b/>
          <w:bCs/>
          <w:lang/>
        </w:rPr>
      </w:pPr>
      <w:r w:rsidRPr="002F0DAD">
        <w:rPr>
          <w:b/>
          <w:bCs/>
          <w:lang/>
        </w:rPr>
        <w:t>Τελική Αξιολόγηση</w:t>
      </w:r>
    </w:p>
    <w:p w14:paraId="1C420F49" w14:textId="77777777" w:rsidR="002F0DAD" w:rsidRPr="002F0DAD" w:rsidRDefault="002F0DAD" w:rsidP="002F0DAD">
      <w:pPr>
        <w:rPr>
          <w:lang/>
        </w:rPr>
      </w:pPr>
      <w:r w:rsidRPr="002F0DAD">
        <w:rPr>
          <w:lang/>
        </w:rPr>
        <w:t>Θα προτείνατε αυτό το άρθρο για ακαδημαϊκή χρήση; Γιατί ή γιατί όχι;</w:t>
      </w:r>
      <w:r w:rsidRPr="002F0DAD">
        <w:rPr>
          <w:lang/>
        </w:rPr>
        <w:br/>
      </w:r>
      <w:r w:rsidRPr="002F0DAD">
        <w:rPr>
          <w:i/>
          <w:iCs/>
          <w:lang/>
        </w:rPr>
        <w:t>Απάντηση:</w:t>
      </w:r>
    </w:p>
    <w:p w14:paraId="2F948542" w14:textId="77777777" w:rsidR="003213C4" w:rsidRPr="002F0DAD" w:rsidRDefault="003213C4">
      <w:pPr>
        <w:rPr>
          <w:lang/>
        </w:rPr>
      </w:pPr>
    </w:p>
    <w:sectPr w:rsidR="003213C4" w:rsidRPr="002F0DA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CD8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486F66"/>
    <w:multiLevelType w:val="multilevel"/>
    <w:tmpl w:val="EBB0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B36115"/>
    <w:multiLevelType w:val="multilevel"/>
    <w:tmpl w:val="44387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A47226"/>
    <w:multiLevelType w:val="multilevel"/>
    <w:tmpl w:val="B622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AE7961"/>
    <w:multiLevelType w:val="multilevel"/>
    <w:tmpl w:val="9934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F0029C"/>
    <w:multiLevelType w:val="multilevel"/>
    <w:tmpl w:val="900ED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7A2A1E"/>
    <w:multiLevelType w:val="multilevel"/>
    <w:tmpl w:val="0BCC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9336261">
    <w:abstractNumId w:val="8"/>
  </w:num>
  <w:num w:numId="2" w16cid:durableId="906496008">
    <w:abstractNumId w:val="6"/>
  </w:num>
  <w:num w:numId="3" w16cid:durableId="1662343437">
    <w:abstractNumId w:val="5"/>
  </w:num>
  <w:num w:numId="4" w16cid:durableId="1260524044">
    <w:abstractNumId w:val="4"/>
  </w:num>
  <w:num w:numId="5" w16cid:durableId="32316794">
    <w:abstractNumId w:val="7"/>
  </w:num>
  <w:num w:numId="6" w16cid:durableId="908155613">
    <w:abstractNumId w:val="3"/>
  </w:num>
  <w:num w:numId="7" w16cid:durableId="1437405518">
    <w:abstractNumId w:val="2"/>
  </w:num>
  <w:num w:numId="8" w16cid:durableId="1030565136">
    <w:abstractNumId w:val="1"/>
  </w:num>
  <w:num w:numId="9" w16cid:durableId="2136561351">
    <w:abstractNumId w:val="0"/>
  </w:num>
  <w:num w:numId="10" w16cid:durableId="192890175">
    <w:abstractNumId w:val="10"/>
  </w:num>
  <w:num w:numId="11" w16cid:durableId="1332366339">
    <w:abstractNumId w:val="13"/>
  </w:num>
  <w:num w:numId="12" w16cid:durableId="1645348543">
    <w:abstractNumId w:val="12"/>
  </w:num>
  <w:num w:numId="13" w16cid:durableId="1452936871">
    <w:abstractNumId w:val="9"/>
  </w:num>
  <w:num w:numId="14" w16cid:durableId="1688100304">
    <w:abstractNumId w:val="14"/>
  </w:num>
  <w:num w:numId="15" w16cid:durableId="15766244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B6105"/>
    <w:rsid w:val="002F0DAD"/>
    <w:rsid w:val="003213C4"/>
    <w:rsid w:val="00326F90"/>
    <w:rsid w:val="008226B6"/>
    <w:rsid w:val="0085322E"/>
    <w:rsid w:val="009B3718"/>
    <w:rsid w:val="00AA1D8D"/>
    <w:rsid w:val="00B47730"/>
    <w:rsid w:val="00CB0664"/>
    <w:rsid w:val="00EE142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EA2C1D"/>
  <w14:defaultImageDpi w14:val="300"/>
  <w15:docId w15:val="{EFAC2010-CBC5-4DDE-BCD9-31B89B6B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853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D57685-D0F7-4F6A-8DD3-BFFF59E0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6</cp:revision>
  <dcterms:created xsi:type="dcterms:W3CDTF">2013-12-23T23:15:00Z</dcterms:created>
  <dcterms:modified xsi:type="dcterms:W3CDTF">2025-12-24T08:31:00Z</dcterms:modified>
  <cp:category/>
</cp:coreProperties>
</file>